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56B01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39C6EC3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1F61C910" w14:textId="77777777" w:rsidR="00F6446C" w:rsidRPr="00F94E6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highlight w:val="lightGray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F94E6E">
        <w:rPr>
          <w:rFonts w:ascii="Arial" w:hAnsi="Arial" w:cs="Arial"/>
          <w:b/>
          <w:sz w:val="20"/>
          <w:szCs w:val="20"/>
          <w:highlight w:val="lightGray"/>
        </w:rPr>
        <w:t>Europejskiej:</w:t>
      </w:r>
    </w:p>
    <w:p w14:paraId="056B29AE" w14:textId="77777777" w:rsidR="008E2942" w:rsidRPr="008E2942" w:rsidRDefault="00E5206D" w:rsidP="008E2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highlight w:val="yellow"/>
        </w:rPr>
      </w:pPr>
      <w:r w:rsidRPr="00F94E6E">
        <w:rPr>
          <w:rFonts w:ascii="Arial" w:hAnsi="Arial" w:cs="Arial"/>
          <w:b/>
          <w:sz w:val="20"/>
          <w:szCs w:val="20"/>
          <w:highlight w:val="lightGray"/>
        </w:rPr>
        <w:t xml:space="preserve">Dz.U. UE </w:t>
      </w:r>
      <w:r w:rsidR="00A6476C" w:rsidRPr="00682DD7">
        <w:rPr>
          <w:rFonts w:ascii="Arial" w:hAnsi="Arial" w:cs="Arial"/>
          <w:b/>
          <w:sz w:val="20"/>
          <w:szCs w:val="20"/>
        </w:rPr>
        <w:t xml:space="preserve">S </w:t>
      </w:r>
      <w:r w:rsidR="008E2942" w:rsidRPr="008E2942">
        <w:rPr>
          <w:rFonts w:ascii="Arial" w:hAnsi="Arial" w:cs="Arial"/>
          <w:b/>
          <w:sz w:val="20"/>
          <w:szCs w:val="20"/>
        </w:rPr>
        <w:t xml:space="preserve"> strona:</w:t>
      </w:r>
      <w:r w:rsidR="008E2942" w:rsidRPr="008E2942">
        <w:rPr>
          <w:rFonts w:ascii="-moz-fixed" w:eastAsia="Times New Roman" w:hAnsi="-moz-fixed"/>
          <w:sz w:val="21"/>
          <w:szCs w:val="21"/>
          <w:lang w:eastAsia="pl-PL"/>
        </w:rPr>
        <w:br/>
      </w:r>
    </w:p>
    <w:p w14:paraId="7B2ABAE5" w14:textId="77777777" w:rsidR="00E5206D" w:rsidRPr="00682DD7" w:rsidRDefault="008E2942" w:rsidP="008E2942">
      <w:pPr>
        <w:spacing w:before="0" w:after="240"/>
        <w:jc w:val="left"/>
        <w:rPr>
          <w:rFonts w:ascii="Arial" w:hAnsi="Arial" w:cs="Arial"/>
          <w:b/>
          <w:sz w:val="20"/>
          <w:szCs w:val="20"/>
        </w:rPr>
      </w:pPr>
      <w:r w:rsidRPr="008E2942">
        <w:rPr>
          <w:rFonts w:ascii="-moz-fixed" w:eastAsia="Times New Roman" w:hAnsi="-moz-fixed"/>
          <w:sz w:val="21"/>
          <w:szCs w:val="21"/>
          <w:lang w:eastAsia="pl-PL"/>
        </w:rPr>
        <w:br/>
      </w:r>
      <w:r w:rsidR="00E5206D" w:rsidRPr="00F94E6E">
        <w:rPr>
          <w:rFonts w:ascii="Arial" w:hAnsi="Arial" w:cs="Arial"/>
          <w:b/>
          <w:sz w:val="20"/>
          <w:szCs w:val="20"/>
          <w:highlight w:val="lightGray"/>
        </w:rPr>
        <w:t xml:space="preserve">Numer ogłoszenia w Dz.U. S: </w:t>
      </w:r>
    </w:p>
    <w:p w14:paraId="3150D65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53C41F2" w14:textId="71CD0303" w:rsidR="00E5206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</w:t>
      </w:r>
      <w:r w:rsidRPr="00454876">
        <w:rPr>
          <w:rFonts w:ascii="Arial" w:hAnsi="Arial" w:cs="Arial"/>
          <w:b/>
          <w:sz w:val="20"/>
          <w:szCs w:val="20"/>
        </w:rPr>
        <w:t xml:space="preserve"> (np. adres publikacyjny na poziomie krajowym): </w:t>
      </w:r>
    </w:p>
    <w:p w14:paraId="5D3313E9" w14:textId="551A809B" w:rsidR="003E35E8" w:rsidRPr="003E35E8" w:rsidRDefault="003E35E8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bCs/>
          <w:color w:val="0070C0"/>
          <w:sz w:val="20"/>
          <w:szCs w:val="20"/>
        </w:rPr>
      </w:pPr>
      <w:r w:rsidRPr="003E35E8">
        <w:rPr>
          <w:rFonts w:ascii="Arial" w:hAnsi="Arial" w:cs="Arial"/>
          <w:b/>
          <w:bCs/>
          <w:color w:val="0070C0"/>
          <w:sz w:val="20"/>
          <w:szCs w:val="20"/>
        </w:rPr>
        <w:t>www.bip.mpwik-ciechocinek.pl</w:t>
      </w:r>
    </w:p>
    <w:p w14:paraId="04818134" w14:textId="77777777" w:rsidR="00454876" w:rsidRPr="00682DD7" w:rsidRDefault="00454876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</w:p>
    <w:p w14:paraId="73BA8F11" w14:textId="1856B2A7" w:rsidR="00A33CDD" w:rsidRDefault="00E5206D" w:rsidP="00A33CD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  <w:r w:rsidR="00B43EAA">
        <w:rPr>
          <w:rFonts w:ascii="Arial" w:hAnsi="Arial" w:cs="Arial"/>
          <w:b w:val="0"/>
          <w:sz w:val="20"/>
          <w:szCs w:val="20"/>
        </w:rPr>
        <w:t xml:space="preserve">  </w:t>
      </w:r>
    </w:p>
    <w:p w14:paraId="570F7B2E" w14:textId="77777777" w:rsidR="00E5206D" w:rsidRPr="00682DD7" w:rsidRDefault="00E5206D" w:rsidP="00A33CDD">
      <w:pPr>
        <w:pStyle w:val="Section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 w:val="0"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4544"/>
      </w:tblGrid>
      <w:tr w:rsidR="00E5206D" w:rsidRPr="00682DD7" w14:paraId="63865F07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07F5853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7104E30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33CDD" w:rsidRPr="00682DD7" w14:paraId="075CECDF" w14:textId="77777777">
        <w:trPr>
          <w:trHeight w:val="1833"/>
        </w:trPr>
        <w:tc>
          <w:tcPr>
            <w:tcW w:w="4644" w:type="dxa"/>
            <w:shd w:val="clear" w:color="auto" w:fill="auto"/>
          </w:tcPr>
          <w:p w14:paraId="34F88781" w14:textId="77777777" w:rsidR="00A33CDD" w:rsidRPr="00682DD7" w:rsidRDefault="00A33CDD" w:rsidP="00A33CDD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3249" w14:textId="77777777" w:rsidR="00A33CDD" w:rsidRPr="00884CEA" w:rsidRDefault="00A33CDD" w:rsidP="00A33CDD">
            <w:pPr>
              <w:suppressAutoHyphens/>
              <w:spacing w:before="0" w:after="0" w:line="276" w:lineRule="auto"/>
              <w:ind w:left="360"/>
              <w:jc w:val="left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Miejskie Przedsiębiorstwo Wodociągów i Kanalizacji Spółka z ograniczoną odpowiedzialnością</w:t>
            </w:r>
          </w:p>
        </w:tc>
      </w:tr>
      <w:tr w:rsidR="00A33CDD" w:rsidRPr="00682DD7" w14:paraId="07EA8D20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12F7CC08" w14:textId="77777777" w:rsidR="00A33CDD" w:rsidRPr="00682DD7" w:rsidRDefault="00A33CDD" w:rsidP="00A33CD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475AF80B" w14:textId="77777777" w:rsidR="00A33CDD" w:rsidRPr="00682DD7" w:rsidRDefault="00A33CDD" w:rsidP="00A33CD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A33CDD" w:rsidRPr="00682DD7" w14:paraId="1A2295C9" w14:textId="77777777">
        <w:trPr>
          <w:trHeight w:val="484"/>
        </w:trPr>
        <w:tc>
          <w:tcPr>
            <w:tcW w:w="4644" w:type="dxa"/>
            <w:shd w:val="clear" w:color="auto" w:fill="auto"/>
          </w:tcPr>
          <w:p w14:paraId="4C34B0E8" w14:textId="77777777" w:rsidR="00A33CDD" w:rsidRPr="00682DD7" w:rsidRDefault="00A33CDD" w:rsidP="00A33CDD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149212436"/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B89" w14:textId="139FBAC6" w:rsidR="00A33CDD" w:rsidRPr="001F79E3" w:rsidRDefault="00A33CDD" w:rsidP="00A33CD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Kompleksowa dostawa (sprzedaż z usługą dystrybucji) energii elektrycznej w roku 2024 w przewidywanej ilości ok. 124</w:t>
            </w:r>
            <w:r w:rsidR="003E35E8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MWh </w:t>
            </w:r>
          </w:p>
        </w:tc>
      </w:tr>
      <w:bookmarkEnd w:id="0"/>
      <w:tr w:rsidR="00A33CDD" w:rsidRPr="00682DD7" w14:paraId="36B0660F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3BD910A5" w14:textId="77777777" w:rsidR="00A33CDD" w:rsidRPr="00682DD7" w:rsidRDefault="00A33CDD" w:rsidP="00A33CDD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1604E81" w14:textId="57434F5D" w:rsidR="00A33CDD" w:rsidRPr="00682DD7" w:rsidRDefault="003E35E8" w:rsidP="00A33C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A33CDD">
              <w:rPr>
                <w:rFonts w:ascii="Arial" w:hAnsi="Arial" w:cs="Arial"/>
                <w:sz w:val="20"/>
                <w:szCs w:val="20"/>
              </w:rPr>
              <w:t>/2023</w:t>
            </w:r>
          </w:p>
        </w:tc>
      </w:tr>
    </w:tbl>
    <w:p w14:paraId="284813F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703274E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5ABC502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1A85A88B" w14:textId="77777777" w:rsidTr="007C7179">
        <w:tc>
          <w:tcPr>
            <w:tcW w:w="4644" w:type="dxa"/>
            <w:shd w:val="clear" w:color="auto" w:fill="auto"/>
          </w:tcPr>
          <w:p w14:paraId="055CFBD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5B34FAC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E129507" w14:textId="77777777" w:rsidTr="007C7179">
        <w:tc>
          <w:tcPr>
            <w:tcW w:w="4644" w:type="dxa"/>
            <w:shd w:val="clear" w:color="auto" w:fill="auto"/>
          </w:tcPr>
          <w:p w14:paraId="149FA6D4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4BCFCDA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6EE29A9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29EC214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2C69F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78E5B0D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EBEC09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7524CE31" w14:textId="77777777" w:rsidTr="007C7179">
        <w:tc>
          <w:tcPr>
            <w:tcW w:w="4644" w:type="dxa"/>
            <w:shd w:val="clear" w:color="auto" w:fill="auto"/>
          </w:tcPr>
          <w:p w14:paraId="49C0E79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0881C30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3E8D96B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2007336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F4BA4C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3FE10A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64D1E21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62DC274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2DBF09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AA8A45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2B6A51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E44B47E" w14:textId="77777777" w:rsidTr="007C7179">
        <w:tc>
          <w:tcPr>
            <w:tcW w:w="4644" w:type="dxa"/>
            <w:shd w:val="clear" w:color="auto" w:fill="auto"/>
          </w:tcPr>
          <w:p w14:paraId="76E9CB3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0224F12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C3FBCE0" w14:textId="77777777" w:rsidTr="00BC7541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0CCD369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37B52B0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9B407FC" w14:textId="77777777" w:rsidTr="00BC7541">
        <w:tc>
          <w:tcPr>
            <w:tcW w:w="46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43DAC5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D09BD6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3B16AB74" w14:textId="77777777" w:rsidTr="00BC7541">
        <w:tc>
          <w:tcPr>
            <w:tcW w:w="46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AA33A3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2FD50E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29C8567B" w14:textId="77777777" w:rsidTr="00BC7541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FBC57A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77CA68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40E17E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BB81152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F7D6250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83163A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184983FA" w14:textId="77777777" w:rsidTr="007C7179">
        <w:tc>
          <w:tcPr>
            <w:tcW w:w="4644" w:type="dxa"/>
            <w:shd w:val="clear" w:color="auto" w:fill="auto"/>
          </w:tcPr>
          <w:p w14:paraId="05AA869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79FA743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10BFDBF" w14:textId="77777777" w:rsidTr="007C7179">
        <w:tc>
          <w:tcPr>
            <w:tcW w:w="4644" w:type="dxa"/>
            <w:shd w:val="clear" w:color="auto" w:fill="auto"/>
          </w:tcPr>
          <w:p w14:paraId="5758DC9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0712A33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1C1EC10" w14:textId="77777777" w:rsidTr="007C7179">
        <w:tc>
          <w:tcPr>
            <w:tcW w:w="9289" w:type="dxa"/>
            <w:gridSpan w:val="2"/>
            <w:shd w:val="clear" w:color="auto" w:fill="BFBFBF"/>
          </w:tcPr>
          <w:p w14:paraId="74126BE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26EDD88" w14:textId="77777777" w:rsidTr="001C29F9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0789DA6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4E8BC0C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08CEC4AB" w14:textId="77777777" w:rsidTr="00846AD8">
        <w:trPr>
          <w:trHeight w:val="76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235A01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4C867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B74A6A" w14:textId="77777777" w:rsidTr="00846AD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F5B945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756744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74AEAC2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C0E7635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1463E3E9" w14:textId="77777777" w:rsidTr="007C7179">
        <w:tc>
          <w:tcPr>
            <w:tcW w:w="4644" w:type="dxa"/>
            <w:shd w:val="clear" w:color="auto" w:fill="auto"/>
          </w:tcPr>
          <w:p w14:paraId="01D9B1C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1786407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5C3452D" w14:textId="77777777" w:rsidTr="007C7179">
        <w:tc>
          <w:tcPr>
            <w:tcW w:w="4644" w:type="dxa"/>
            <w:shd w:val="clear" w:color="auto" w:fill="auto"/>
          </w:tcPr>
          <w:p w14:paraId="572B217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2CB0629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7BC6645" w14:textId="77777777" w:rsidTr="007C7179">
        <w:tc>
          <w:tcPr>
            <w:tcW w:w="4644" w:type="dxa"/>
            <w:shd w:val="clear" w:color="auto" w:fill="auto"/>
          </w:tcPr>
          <w:p w14:paraId="2F418EA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010AD5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8558DB5" w14:textId="77777777" w:rsidTr="007C7179">
        <w:tc>
          <w:tcPr>
            <w:tcW w:w="4644" w:type="dxa"/>
            <w:shd w:val="clear" w:color="auto" w:fill="auto"/>
          </w:tcPr>
          <w:p w14:paraId="31AC21C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3397F9C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7C37A41" w14:textId="77777777" w:rsidTr="007C7179">
        <w:tc>
          <w:tcPr>
            <w:tcW w:w="4644" w:type="dxa"/>
            <w:shd w:val="clear" w:color="auto" w:fill="auto"/>
          </w:tcPr>
          <w:p w14:paraId="352A55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341DD6B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727805B" w14:textId="77777777" w:rsidTr="007C7179">
        <w:tc>
          <w:tcPr>
            <w:tcW w:w="4644" w:type="dxa"/>
            <w:shd w:val="clear" w:color="auto" w:fill="auto"/>
          </w:tcPr>
          <w:p w14:paraId="213603E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30408B2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990875F" w14:textId="77777777" w:rsidTr="007C7179">
        <w:tc>
          <w:tcPr>
            <w:tcW w:w="4644" w:type="dxa"/>
            <w:shd w:val="clear" w:color="auto" w:fill="auto"/>
          </w:tcPr>
          <w:p w14:paraId="0174027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5A8E8B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8A6169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45BB1529" w14:textId="77777777" w:rsidTr="007C7179">
        <w:tc>
          <w:tcPr>
            <w:tcW w:w="4644" w:type="dxa"/>
            <w:shd w:val="clear" w:color="auto" w:fill="auto"/>
          </w:tcPr>
          <w:p w14:paraId="06BC5DF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036E9E4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</w:tbl>
    <w:p w14:paraId="35279A0A" w14:textId="77777777" w:rsidR="008E2942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4516"/>
      </w:tblGrid>
      <w:tr w:rsidR="008E2942" w:rsidRPr="00682DD7" w14:paraId="520A6ADC" w14:textId="77777777" w:rsidTr="00E91DE0">
        <w:tc>
          <w:tcPr>
            <w:tcW w:w="4644" w:type="dxa"/>
            <w:shd w:val="clear" w:color="auto" w:fill="auto"/>
          </w:tcPr>
          <w:p w14:paraId="4B4D4ACC" w14:textId="77777777" w:rsidR="008E2942" w:rsidRPr="00682DD7" w:rsidRDefault="008E2942" w:rsidP="00E91DE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6F3B53CA" w14:textId="77777777" w:rsidR="008E2942" w:rsidRPr="00682DD7" w:rsidRDefault="008E2942" w:rsidP="00E91DE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74B26B2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7BC50929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50FD5604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7F0149A2" w14:textId="77777777" w:rsidTr="007C7179">
        <w:tc>
          <w:tcPr>
            <w:tcW w:w="4644" w:type="dxa"/>
            <w:shd w:val="clear" w:color="auto" w:fill="auto"/>
          </w:tcPr>
          <w:p w14:paraId="21D9B57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381454A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6A63118" w14:textId="77777777" w:rsidTr="007C7179">
        <w:tc>
          <w:tcPr>
            <w:tcW w:w="4644" w:type="dxa"/>
            <w:shd w:val="clear" w:color="auto" w:fill="auto"/>
          </w:tcPr>
          <w:p w14:paraId="6F72D5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2372569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470CE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50B61B4B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541E136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7B69D41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25F98F5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71FC6CC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BE69B6F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58E5DC8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054ABE0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14:paraId="1F67E95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70701C5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17FC8FCD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5EC5442A" w14:textId="77777777" w:rsidTr="007C7179">
        <w:tc>
          <w:tcPr>
            <w:tcW w:w="4644" w:type="dxa"/>
            <w:shd w:val="clear" w:color="auto" w:fill="auto"/>
          </w:tcPr>
          <w:p w14:paraId="4F255C8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675C661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945B908" w14:textId="77777777" w:rsidTr="007C7179">
        <w:tc>
          <w:tcPr>
            <w:tcW w:w="4644" w:type="dxa"/>
            <w:shd w:val="clear" w:color="auto" w:fill="auto"/>
          </w:tcPr>
          <w:p w14:paraId="50D4E7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12CFAC4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410F2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7AF4C54E" w14:textId="77777777" w:rsidTr="007C7179">
        <w:tc>
          <w:tcPr>
            <w:tcW w:w="4644" w:type="dxa"/>
            <w:shd w:val="clear" w:color="auto" w:fill="auto"/>
          </w:tcPr>
          <w:p w14:paraId="62D856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2086C9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6DF56A1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6CA7D90F" w14:textId="77777777" w:rsidTr="007C7179">
        <w:tc>
          <w:tcPr>
            <w:tcW w:w="4644" w:type="dxa"/>
            <w:shd w:val="clear" w:color="auto" w:fill="auto"/>
          </w:tcPr>
          <w:p w14:paraId="1B423B6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6ED677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2D8242C0" w14:textId="77777777" w:rsidTr="007C7179">
        <w:tc>
          <w:tcPr>
            <w:tcW w:w="4644" w:type="dxa"/>
            <w:shd w:val="clear" w:color="auto" w:fill="auto"/>
          </w:tcPr>
          <w:p w14:paraId="7E3F0C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53D1AA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9478EB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71CFA604" w14:textId="77777777" w:rsidTr="007C7179">
        <w:tc>
          <w:tcPr>
            <w:tcW w:w="4644" w:type="dxa"/>
            <w:shd w:val="clear" w:color="auto" w:fill="auto"/>
          </w:tcPr>
          <w:p w14:paraId="493B3A48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037A55E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2198002" w14:textId="77777777" w:rsidTr="007C7179">
        <w:tc>
          <w:tcPr>
            <w:tcW w:w="4644" w:type="dxa"/>
            <w:shd w:val="clear" w:color="auto" w:fill="auto"/>
          </w:tcPr>
          <w:p w14:paraId="4620E1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7672830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5E5C0AC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475085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72D92BB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2A630965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46C2C1A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34E4B51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5031BE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23532944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4862EB3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1133510D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2A1D425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3F8755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5EA00C7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D2CA41D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4A0D3DC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8EC8B44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05A7A2B9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0B1A3F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90B254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BA1C77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86D322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02A2F40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1D639AB8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422C831" w14:textId="77777777" w:rsidTr="007C7179">
        <w:tc>
          <w:tcPr>
            <w:tcW w:w="4644" w:type="dxa"/>
            <w:shd w:val="clear" w:color="auto" w:fill="auto"/>
          </w:tcPr>
          <w:p w14:paraId="78B908C8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D92CF2C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3566C75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42FAD9CE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00FB38E" w14:textId="77777777" w:rsidTr="007C7179">
        <w:tc>
          <w:tcPr>
            <w:tcW w:w="4644" w:type="dxa"/>
            <w:shd w:val="clear" w:color="auto" w:fill="auto"/>
          </w:tcPr>
          <w:p w14:paraId="2C829552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28A72A54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398D2A0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65681CA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662063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CD8659A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18D4FDE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E1D15C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ABB5A14" w14:textId="77777777" w:rsidTr="00244557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14BEB2A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72D8146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6943AB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9D6368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33FB8052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276A713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CF46336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68EEA41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3BD9F13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C8C5F1D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7029B2C0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5CA3FA0C" w14:textId="77777777" w:rsidTr="00244557">
        <w:trPr>
          <w:trHeight w:val="303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07B5B2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764AF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01964CE2" w14:textId="77777777" w:rsidTr="00244557">
        <w:trPr>
          <w:trHeight w:val="303"/>
        </w:trPr>
        <w:tc>
          <w:tcPr>
            <w:tcW w:w="4644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9BC895C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0EE509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ECD691D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7E102B2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4D555C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186B93D" w14:textId="77777777" w:rsidTr="00244557">
        <w:trPr>
          <w:trHeight w:val="514"/>
        </w:trPr>
        <w:tc>
          <w:tcPr>
            <w:tcW w:w="46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466517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6CA0D7E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0020CA2" w14:textId="77777777" w:rsidTr="00244557">
        <w:trPr>
          <w:trHeight w:val="1316"/>
        </w:trPr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87D459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8E338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E69D42D" w14:textId="77777777" w:rsidTr="00244557">
        <w:trPr>
          <w:trHeight w:val="1544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09AB56C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0D2CE5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7DE2235" w14:textId="77777777" w:rsidTr="00244557">
        <w:trPr>
          <w:trHeight w:val="932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FD6C76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36A17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5045230" w14:textId="77777777" w:rsidTr="00C30D47">
        <w:trPr>
          <w:trHeight w:val="931"/>
        </w:trPr>
        <w:tc>
          <w:tcPr>
            <w:tcW w:w="4644" w:type="dxa"/>
            <w:vMerge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FD3375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003B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97351CE" w14:textId="77777777" w:rsidTr="00C30D4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1D1E64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7C59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7815FC0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7BE9AF0E" w14:textId="77777777" w:rsidTr="007C7179">
        <w:tc>
          <w:tcPr>
            <w:tcW w:w="4644" w:type="dxa"/>
            <w:shd w:val="clear" w:color="auto" w:fill="auto"/>
          </w:tcPr>
          <w:p w14:paraId="7E71F76C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752DDFA5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14038F8" w14:textId="77777777" w:rsidTr="007C7179">
        <w:tc>
          <w:tcPr>
            <w:tcW w:w="4644" w:type="dxa"/>
            <w:shd w:val="clear" w:color="auto" w:fill="auto"/>
          </w:tcPr>
          <w:p w14:paraId="4EED9E8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CE67C6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5B579999" w14:textId="77777777" w:rsidTr="007C7179">
        <w:tc>
          <w:tcPr>
            <w:tcW w:w="4644" w:type="dxa"/>
            <w:shd w:val="clear" w:color="auto" w:fill="auto"/>
          </w:tcPr>
          <w:p w14:paraId="17D62DA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0EA1416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4AAC5E1B" w14:textId="77777777" w:rsidR="00EC3B3D" w:rsidRDefault="00EC3B3D" w:rsidP="00EC3B3D"/>
    <w:p w14:paraId="51A319F5" w14:textId="77777777" w:rsidR="0024499D" w:rsidRDefault="0024499D" w:rsidP="00EC3B3D"/>
    <w:p w14:paraId="7927B846" w14:textId="77777777" w:rsidR="0024499D" w:rsidRDefault="0024499D" w:rsidP="00EC3B3D"/>
    <w:p w14:paraId="03D54155" w14:textId="77777777" w:rsidR="0024499D" w:rsidRDefault="0024499D" w:rsidP="00EC3B3D"/>
    <w:p w14:paraId="2737FC9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29E14AB3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42FB90D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7EF68F5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</w:t>
      </w:r>
      <w:r w:rsidRPr="0019732B">
        <w:rPr>
          <w:rFonts w:ascii="Arial" w:hAnsi="Arial" w:cs="Arial"/>
          <w:b/>
          <w:w w:val="0"/>
          <w:sz w:val="20"/>
          <w:szCs w:val="20"/>
        </w:rPr>
        <w:lastRenderedPageBreak/>
        <w:t xml:space="preserve">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D452389" w14:textId="77777777" w:rsidTr="007C7179">
        <w:tc>
          <w:tcPr>
            <w:tcW w:w="4606" w:type="dxa"/>
            <w:shd w:val="clear" w:color="auto" w:fill="auto"/>
          </w:tcPr>
          <w:p w14:paraId="469A605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2B6E9B3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640F7B2" w14:textId="77777777" w:rsidTr="007C7179">
        <w:tc>
          <w:tcPr>
            <w:tcW w:w="4606" w:type="dxa"/>
            <w:shd w:val="clear" w:color="auto" w:fill="auto"/>
          </w:tcPr>
          <w:p w14:paraId="70710C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3BE9DF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56B24A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0A6A1554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14FBCAF4" w14:textId="77777777" w:rsidTr="00244557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22C0F84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6000AD0E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7BE04C97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A5B6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255426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C33801F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6E7366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1E65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EC716A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76BBF181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72F912A8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32CEBF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D64E6D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F17AD17" w14:textId="77777777" w:rsidTr="00244557">
        <w:tc>
          <w:tcPr>
            <w:tcW w:w="46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84DB29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7C91290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7D9F1A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BD6666F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A5832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obszarze działalności gospodarczej objętym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4834A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294AD2B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B24984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F1A6B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7ECC6AC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CC40E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86A7A9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6FFB601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8E7E9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29B32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DD441CB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AF610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E950F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2ECBA6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7EB8AB7B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6C706B07" w14:textId="77777777" w:rsidTr="00244557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0D977D6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07B2ABAB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0E93BFB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C6D651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18B51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68645B0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EAEDE3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59053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1E7F2EA4" w14:textId="77777777" w:rsidTr="007C7179">
              <w:tc>
                <w:tcPr>
                  <w:tcW w:w="1336" w:type="dxa"/>
                  <w:shd w:val="clear" w:color="auto" w:fill="auto"/>
                </w:tcPr>
                <w:p w14:paraId="0CD890F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6B3DD4A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3E13053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7ABC225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DF38A1D" w14:textId="77777777" w:rsidTr="007C7179">
              <w:tc>
                <w:tcPr>
                  <w:tcW w:w="1336" w:type="dxa"/>
                  <w:shd w:val="clear" w:color="auto" w:fill="auto"/>
                </w:tcPr>
                <w:p w14:paraId="102D0FF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2BC9332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60BCCF5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466A0FF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3065F6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5661CB8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82C39E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3B6C31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DA8854A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968ABD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F96222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F86BB11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0E22E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A5EBD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C633EBA" w14:textId="77777777" w:rsidTr="00244557">
        <w:tc>
          <w:tcPr>
            <w:tcW w:w="46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EC348D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4CFA1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26A242DE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6A43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5B9093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163930B2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9EBFC9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46F53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C473389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0DD29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C55A27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4FA6B63F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290C2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6957B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5D6AA66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9AA60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852A6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B821005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753B1F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0DE4EC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7CDDFCC9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7AD923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8CE49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Pr="00C52B99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</w:tbl>
    <w:p w14:paraId="6B379C9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4F7FF499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C0D6452" w14:textId="77777777" w:rsidTr="00244557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7AD76905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34E4E40C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2E5FB64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8CE6DF7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25D5DD7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9413A20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BE9EF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9939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65FB30B" w14:textId="77777777" w:rsidR="003B6373" w:rsidRDefault="003B6373" w:rsidP="003B6373">
      <w:r>
        <w:br w:type="page"/>
      </w:r>
    </w:p>
    <w:p w14:paraId="0064898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2BFD0CC3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25DF4CF7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6C16C4C3" w14:textId="77777777" w:rsidTr="00244557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02986378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2B2CADDD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41A19C34" w14:textId="77777777" w:rsidTr="00244557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08756A4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31397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FF2482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3CC8365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7D9D72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B203024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0CE38C4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108A3ACB" w14:textId="4618910D" w:rsidR="00E5206D" w:rsidRPr="00454876" w:rsidRDefault="00E5206D" w:rsidP="00BC5373">
      <w:p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wyraża(-ją) zgodę na to, aby [</w:t>
      </w:r>
      <w:r w:rsidR="00A33CDD">
        <w:rPr>
          <w:rFonts w:ascii="Arial" w:hAnsi="Arial" w:cs="Arial"/>
          <w:b/>
          <w:bCs/>
          <w:i/>
          <w:sz w:val="20"/>
          <w:szCs w:val="20"/>
        </w:rPr>
        <w:t xml:space="preserve">MPWiK </w:t>
      </w:r>
      <w:proofErr w:type="spellStart"/>
      <w:r w:rsidR="00A33CDD">
        <w:rPr>
          <w:rFonts w:ascii="Arial" w:hAnsi="Arial" w:cs="Arial"/>
          <w:b/>
          <w:bCs/>
          <w:i/>
          <w:sz w:val="20"/>
          <w:szCs w:val="20"/>
        </w:rPr>
        <w:t>Sp</w:t>
      </w:r>
      <w:proofErr w:type="spellEnd"/>
      <w:r w:rsidR="00A33CDD">
        <w:rPr>
          <w:rFonts w:ascii="Arial" w:hAnsi="Arial" w:cs="Arial"/>
          <w:b/>
          <w:bCs/>
          <w:i/>
          <w:sz w:val="20"/>
          <w:szCs w:val="20"/>
        </w:rPr>
        <w:t xml:space="preserve"> z o.o. w Ciechocinku</w:t>
      </w:r>
      <w:r w:rsidRPr="00682DD7">
        <w:rPr>
          <w:rFonts w:ascii="Arial" w:hAnsi="Arial" w:cs="Arial"/>
          <w:i/>
          <w:sz w:val="20"/>
          <w:szCs w:val="20"/>
        </w:rPr>
        <w:t xml:space="preserve">] uzyskał(-a)(-o) dostęp do dokumentów potwierdzających informacje, które zostały przedstawione w [wskazać część/sekcję/punkt(-y), których to dotyczy] niniejszego jednolitego europejskiego dokumentu zamówienia, na potrzeby </w:t>
      </w:r>
      <w:r w:rsidR="00D1686A">
        <w:rPr>
          <w:rFonts w:ascii="Arial" w:hAnsi="Arial" w:cs="Arial"/>
          <w:i/>
          <w:sz w:val="20"/>
          <w:szCs w:val="20"/>
        </w:rPr>
        <w:t>[postępowania pn.:</w:t>
      </w:r>
      <w:r w:rsidR="00A33CDD" w:rsidRPr="00A33CDD">
        <w:t xml:space="preserve"> </w:t>
      </w:r>
      <w:r w:rsidR="00A33CDD">
        <w:t>„</w:t>
      </w:r>
      <w:r w:rsidR="00A33CDD" w:rsidRPr="00A33CDD">
        <w:rPr>
          <w:rFonts w:ascii="Arial" w:hAnsi="Arial" w:cs="Arial"/>
          <w:i/>
          <w:sz w:val="20"/>
          <w:szCs w:val="20"/>
        </w:rPr>
        <w:t>Kompleksowa dostawa (sprzedaż z usługą dystrybucji) energii elektrycznej w roku 2024 w przewidywanej ilości ok. 1245 MWh</w:t>
      </w:r>
      <w:r w:rsidR="00A33CDD">
        <w:rPr>
          <w:rFonts w:ascii="Arial" w:hAnsi="Arial" w:cs="Arial"/>
          <w:i/>
          <w:sz w:val="20"/>
          <w:szCs w:val="20"/>
        </w:rPr>
        <w:t>”,</w:t>
      </w:r>
      <w:r w:rsidRPr="00682DD7">
        <w:rPr>
          <w:rFonts w:ascii="Arial" w:hAnsi="Arial" w:cs="Arial"/>
          <w:sz w:val="20"/>
          <w:szCs w:val="20"/>
        </w:rPr>
        <w:t xml:space="preserve"> adres publikacyjny </w:t>
      </w:r>
      <w:hyperlink r:id="rId8" w:history="1">
        <w:r w:rsidR="00454876" w:rsidRPr="004560AC">
          <w:rPr>
            <w:rStyle w:val="Hipercze"/>
            <w:rFonts w:ascii="Arial" w:hAnsi="Arial" w:cs="Arial"/>
            <w:sz w:val="20"/>
            <w:szCs w:val="20"/>
          </w:rPr>
          <w:t>https://ezamowienia.gov.pl/mp-client/tenders/ocds-148610-803cedc7-7c92-11ee-9aa3-96d3b4440790</w:t>
        </w:r>
      </w:hyperlink>
      <w:r w:rsidR="008E2942" w:rsidRPr="00454876">
        <w:t>,</w:t>
      </w:r>
      <w:r w:rsidRPr="00454876">
        <w:rPr>
          <w:rFonts w:ascii="Arial" w:hAnsi="Arial" w:cs="Arial"/>
          <w:sz w:val="20"/>
          <w:szCs w:val="20"/>
        </w:rPr>
        <w:t xml:space="preserve"> numer referencyjny</w:t>
      </w:r>
      <w:r w:rsidR="008E2942" w:rsidRPr="00454876">
        <w:t xml:space="preserve"> </w:t>
      </w:r>
      <w:r w:rsidR="00A33CDD" w:rsidRPr="00454876">
        <w:t>7/2023</w:t>
      </w:r>
      <w:r w:rsidR="00454876">
        <w:t>.</w:t>
      </w:r>
    </w:p>
    <w:p w14:paraId="21FE48E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lastRenderedPageBreak/>
        <w:t xml:space="preserve"> </w:t>
      </w:r>
    </w:p>
    <w:p w14:paraId="333F8083" w14:textId="77777777" w:rsidR="00E5206D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2631FD14" w14:textId="77777777" w:rsidR="00CC3CF3" w:rsidRDefault="00CC3CF3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14:paraId="66C6B9C9" w14:textId="77777777" w:rsidR="00CC3CF3" w:rsidRPr="00CA6895" w:rsidRDefault="00CC3CF3" w:rsidP="00CA6895">
      <w:pPr>
        <w:tabs>
          <w:tab w:val="left" w:pos="5387"/>
        </w:tabs>
        <w:spacing w:before="0" w:after="0"/>
        <w:ind w:firstLine="3828"/>
        <w:jc w:val="center"/>
        <w:rPr>
          <w:rFonts w:ascii="Calibri" w:hAnsi="Calibri" w:cs="Tahoma"/>
          <w:i/>
          <w:color w:val="000000"/>
          <w:sz w:val="20"/>
          <w:szCs w:val="20"/>
          <w:highlight w:val="lightGray"/>
          <w:lang w:eastAsia="en-US"/>
        </w:rPr>
      </w:pPr>
      <w:r w:rsidRPr="00CA6895">
        <w:rPr>
          <w:rFonts w:ascii="Calibri" w:hAnsi="Calibri" w:cs="Tahoma"/>
          <w:i/>
          <w:color w:val="000000"/>
          <w:sz w:val="20"/>
          <w:szCs w:val="20"/>
          <w:highlight w:val="lightGray"/>
          <w:lang w:eastAsia="en-US"/>
        </w:rPr>
        <w:t>Wykonawca/ właściwie umocowany przedstawiciel</w:t>
      </w:r>
    </w:p>
    <w:p w14:paraId="70D245D5" w14:textId="77777777" w:rsidR="00CC3CF3" w:rsidRPr="00CA6895" w:rsidRDefault="00CC3CF3" w:rsidP="00CA6895">
      <w:pPr>
        <w:tabs>
          <w:tab w:val="left" w:pos="5387"/>
        </w:tabs>
        <w:spacing w:before="0" w:after="0"/>
        <w:ind w:firstLine="3828"/>
        <w:jc w:val="center"/>
        <w:rPr>
          <w:rFonts w:ascii="Calibri" w:hAnsi="Calibri" w:cs="Tahoma"/>
          <w:sz w:val="20"/>
          <w:szCs w:val="20"/>
          <w:lang w:eastAsia="en-US"/>
        </w:rPr>
      </w:pPr>
      <w:r w:rsidRPr="00CA6895">
        <w:rPr>
          <w:rFonts w:ascii="Calibri" w:hAnsi="Calibri" w:cs="Tahoma"/>
          <w:i/>
          <w:color w:val="000000"/>
          <w:sz w:val="20"/>
          <w:szCs w:val="20"/>
          <w:highlight w:val="lightGray"/>
          <w:lang w:eastAsia="en-US"/>
        </w:rPr>
        <w:t>podpisuje dokument  kwalifikowanym podpisem elektronicznym</w:t>
      </w:r>
    </w:p>
    <w:p w14:paraId="4DCDF935" w14:textId="77777777" w:rsidR="00CC3CF3" w:rsidRPr="00CA6895" w:rsidRDefault="00CC3CF3" w:rsidP="00CA6895">
      <w:pPr>
        <w:spacing w:before="240" w:after="0"/>
        <w:ind w:firstLine="3828"/>
        <w:jc w:val="center"/>
        <w:rPr>
          <w:rFonts w:ascii="Arial" w:hAnsi="Arial" w:cs="Arial"/>
          <w:sz w:val="20"/>
          <w:szCs w:val="20"/>
        </w:rPr>
      </w:pPr>
    </w:p>
    <w:sectPr w:rsidR="00CC3CF3" w:rsidRPr="00CA6895" w:rsidSect="00192942">
      <w:footerReference w:type="default" r:id="rId9"/>
      <w:headerReference w:type="first" r:id="rId10"/>
      <w:pgSz w:w="11907" w:h="16839"/>
      <w:pgMar w:top="1134" w:right="1417" w:bottom="1134" w:left="1417" w:header="567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C949" w14:textId="77777777" w:rsidR="000E40A9" w:rsidRDefault="000E40A9" w:rsidP="00E5206D">
      <w:pPr>
        <w:spacing w:before="0" w:after="0"/>
      </w:pPr>
      <w:r>
        <w:separator/>
      </w:r>
    </w:p>
  </w:endnote>
  <w:endnote w:type="continuationSeparator" w:id="0">
    <w:p w14:paraId="1072399E" w14:textId="77777777" w:rsidR="000E40A9" w:rsidRDefault="000E40A9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-moz-fixe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BEDA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8E2942">
      <w:rPr>
        <w:rFonts w:ascii="Arial" w:hAnsi="Arial" w:cs="Arial"/>
        <w:noProof/>
        <w:sz w:val="20"/>
        <w:szCs w:val="20"/>
      </w:rPr>
      <w:t>13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1CE95" w14:textId="77777777" w:rsidR="000E40A9" w:rsidRDefault="000E40A9" w:rsidP="00E5206D">
      <w:pPr>
        <w:spacing w:before="0" w:after="0"/>
      </w:pPr>
      <w:r>
        <w:separator/>
      </w:r>
    </w:p>
  </w:footnote>
  <w:footnote w:type="continuationSeparator" w:id="0">
    <w:p w14:paraId="016B1800" w14:textId="77777777" w:rsidR="000E40A9" w:rsidRDefault="000E40A9" w:rsidP="00E5206D">
      <w:pPr>
        <w:spacing w:before="0" w:after="0"/>
      </w:pPr>
      <w:r>
        <w:continuationSeparator/>
      </w:r>
    </w:p>
  </w:footnote>
  <w:footnote w:id="1">
    <w:p w14:paraId="2DD109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76CBB83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1627AF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A15130E" w14:textId="77777777" w:rsidR="00A33CDD" w:rsidRPr="003B6373" w:rsidRDefault="00A33CD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588BD15" w14:textId="77777777" w:rsidR="00A33CDD" w:rsidRPr="003B6373" w:rsidRDefault="00A33CD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9CA7C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819610E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0AD072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8F8AF2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763226F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12CE4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25721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33AB325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9B5F25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41FC8AD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2628E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9FFF0C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AC4C6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A07BB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59E30D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0C47E4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2D2D18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621F9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0637B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3818A3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B9F2B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459914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B286B0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89EB1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B0D548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97143C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0942A0C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C1EF0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2A1046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D696FC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0F1EC0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BF88E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6C7E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23BE3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E95C05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42017A5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DBF2B2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9E859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1CA025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DC96B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31C8D3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962595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5D0B0B3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BBA334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14E96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EFCB0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DB324" w14:textId="77777777" w:rsidR="00ED10B2" w:rsidRPr="00ED10B2" w:rsidRDefault="00ED10B2" w:rsidP="00ED10B2">
    <w:pPr>
      <w:pStyle w:val="Nagwek"/>
      <w:jc w:val="right"/>
      <w:rPr>
        <w:rFonts w:ascii="Calibri" w:hAnsi="Calibri" w:cs="Calibri"/>
        <w:b/>
        <w:bCs/>
        <w:sz w:val="20"/>
        <w:szCs w:val="20"/>
      </w:rPr>
    </w:pPr>
  </w:p>
  <w:p w14:paraId="1EB6A803" w14:textId="77777777" w:rsidR="00ED10B2" w:rsidRDefault="00ED10B2" w:rsidP="00192942">
    <w:pPr>
      <w:pStyle w:val="Nagwek"/>
      <w:jc w:val="right"/>
      <w:rPr>
        <w:rFonts w:ascii="Calibri" w:hAnsi="Calibri" w:cs="Calibri"/>
        <w:b/>
        <w:bCs/>
        <w:sz w:val="20"/>
        <w:szCs w:val="20"/>
      </w:rPr>
    </w:pPr>
  </w:p>
  <w:p w14:paraId="60584531" w14:textId="77777777" w:rsidR="004E6AC7" w:rsidRPr="00FC7C4F" w:rsidRDefault="004E6AC7" w:rsidP="00192942">
    <w:pPr>
      <w:pStyle w:val="Nagwek"/>
      <w:jc w:val="right"/>
      <w:rPr>
        <w:rFonts w:ascii="Calibri" w:hAnsi="Calibri" w:cs="Calibri"/>
        <w:b/>
        <w:bCs/>
        <w:sz w:val="20"/>
        <w:szCs w:val="20"/>
      </w:rPr>
    </w:pPr>
    <w:r w:rsidRPr="00FC7C4F">
      <w:rPr>
        <w:rFonts w:ascii="Calibri" w:hAnsi="Calibri" w:cs="Calibri"/>
        <w:b/>
        <w:bCs/>
        <w:sz w:val="20"/>
        <w:szCs w:val="20"/>
      </w:rPr>
      <w:t>Załą</w:t>
    </w:r>
    <w:r w:rsidR="00B3078B">
      <w:rPr>
        <w:rFonts w:ascii="Calibri" w:hAnsi="Calibri" w:cs="Calibri"/>
        <w:b/>
        <w:bCs/>
        <w:sz w:val="20"/>
        <w:szCs w:val="20"/>
      </w:rPr>
      <w:t xml:space="preserve">cznik </w:t>
    </w:r>
    <w:r w:rsidRPr="00FC7C4F">
      <w:rPr>
        <w:rFonts w:ascii="Calibri" w:hAnsi="Calibri" w:cs="Calibri"/>
        <w:b/>
        <w:bCs/>
        <w:sz w:val="20"/>
        <w:szCs w:val="20"/>
      </w:rPr>
      <w:t>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9CDD1E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25"/>
        </w:tabs>
        <w:ind w:left="112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85"/>
        </w:tabs>
        <w:ind w:left="148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05"/>
        </w:tabs>
        <w:ind w:left="220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65"/>
        </w:tabs>
        <w:ind w:left="256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85"/>
        </w:tabs>
        <w:ind w:left="328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45"/>
        </w:tabs>
        <w:ind w:left="3645" w:hanging="360"/>
      </w:pPr>
      <w:rPr>
        <w:rFonts w:ascii="OpenSymbol" w:hAnsi="OpenSymbol" w:cs="OpenSymbol"/>
      </w:rPr>
    </w:lvl>
  </w:abstractNum>
  <w:abstractNum w:abstractNumId="2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A"/>
    <w:multiLevelType w:val="multilevel"/>
    <w:tmpl w:val="10B8CC3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10"/>
    <w:multiLevelType w:val="multi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13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14" w15:restartNumberingAfterBreak="0">
    <w:nsid w:val="0000003B"/>
    <w:multiLevelType w:val="multi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15" w15:restartNumberingAfterBreak="0">
    <w:nsid w:val="0000003C"/>
    <w:multiLevelType w:val="multilevel"/>
    <w:tmpl w:val="0000003C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3D"/>
    <w:multiLevelType w:val="multi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 w15:restartNumberingAfterBreak="0">
    <w:nsid w:val="0000003E"/>
    <w:multiLevelType w:val="multilevel"/>
    <w:tmpl w:val="0000003E"/>
    <w:name w:val="WW8Num62"/>
    <w:lvl w:ilvl="0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57"/>
        </w:tabs>
        <w:ind w:left="145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37"/>
        </w:tabs>
        <w:ind w:left="253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57"/>
        </w:tabs>
        <w:ind w:left="325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17"/>
        </w:tabs>
        <w:ind w:left="361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/>
      </w:rPr>
    </w:lvl>
  </w:abstractNum>
  <w:abstractNum w:abstractNumId="18" w15:restartNumberingAfterBreak="0">
    <w:nsid w:val="00000040"/>
    <w:multiLevelType w:val="multi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19" w15:restartNumberingAfterBreak="0">
    <w:nsid w:val="00000042"/>
    <w:multiLevelType w:val="multi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0" w15:restartNumberingAfterBreak="0">
    <w:nsid w:val="00000044"/>
    <w:multiLevelType w:val="multi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00000045"/>
    <w:multiLevelType w:val="multi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2" w15:restartNumberingAfterBreak="0">
    <w:nsid w:val="05C4698E"/>
    <w:multiLevelType w:val="hybridMultilevel"/>
    <w:tmpl w:val="A3322072"/>
    <w:lvl w:ilvl="0" w:tplc="26701B96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B6762EF"/>
    <w:multiLevelType w:val="multilevel"/>
    <w:tmpl w:val="5CC8BB64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6"/>
        <w:szCs w:val="26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024670686">
    <w:abstractNumId w:val="26"/>
    <w:lvlOverride w:ilvl="0">
      <w:startOverride w:val="1"/>
    </w:lvlOverride>
  </w:num>
  <w:num w:numId="2" w16cid:durableId="43677544">
    <w:abstractNumId w:val="25"/>
    <w:lvlOverride w:ilvl="0">
      <w:startOverride w:val="1"/>
    </w:lvlOverride>
  </w:num>
  <w:num w:numId="3" w16cid:durableId="572080523">
    <w:abstractNumId w:val="26"/>
  </w:num>
  <w:num w:numId="4" w16cid:durableId="900602919">
    <w:abstractNumId w:val="25"/>
  </w:num>
  <w:num w:numId="5" w16cid:durableId="676613947">
    <w:abstractNumId w:val="24"/>
  </w:num>
  <w:num w:numId="6" w16cid:durableId="11063896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4454818">
    <w:abstractNumId w:val="6"/>
  </w:num>
  <w:num w:numId="8" w16cid:durableId="61106188">
    <w:abstractNumId w:val="0"/>
  </w:num>
  <w:num w:numId="9" w16cid:durableId="1341853148">
    <w:abstractNumId w:val="23"/>
  </w:num>
  <w:num w:numId="10" w16cid:durableId="180939498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66E5F"/>
    <w:rsid w:val="00080AB0"/>
    <w:rsid w:val="00082C66"/>
    <w:rsid w:val="00083E89"/>
    <w:rsid w:val="000856E8"/>
    <w:rsid w:val="00085838"/>
    <w:rsid w:val="000905B3"/>
    <w:rsid w:val="00094DA6"/>
    <w:rsid w:val="000B3E3B"/>
    <w:rsid w:val="000C5F5C"/>
    <w:rsid w:val="000C6A38"/>
    <w:rsid w:val="000E40A9"/>
    <w:rsid w:val="000E6D3C"/>
    <w:rsid w:val="000F60CF"/>
    <w:rsid w:val="0010267A"/>
    <w:rsid w:val="0010737F"/>
    <w:rsid w:val="001122F5"/>
    <w:rsid w:val="00112466"/>
    <w:rsid w:val="00115001"/>
    <w:rsid w:val="00115C9A"/>
    <w:rsid w:val="00117204"/>
    <w:rsid w:val="00117C0B"/>
    <w:rsid w:val="001206EC"/>
    <w:rsid w:val="00122372"/>
    <w:rsid w:val="00173B27"/>
    <w:rsid w:val="00176048"/>
    <w:rsid w:val="00177C5A"/>
    <w:rsid w:val="00192942"/>
    <w:rsid w:val="00196BE8"/>
    <w:rsid w:val="0019732B"/>
    <w:rsid w:val="001A09B3"/>
    <w:rsid w:val="001A65B7"/>
    <w:rsid w:val="001B04C9"/>
    <w:rsid w:val="001B5C77"/>
    <w:rsid w:val="001C29F9"/>
    <w:rsid w:val="001D1EDA"/>
    <w:rsid w:val="001E5960"/>
    <w:rsid w:val="001E5B56"/>
    <w:rsid w:val="001F79E3"/>
    <w:rsid w:val="00201CD4"/>
    <w:rsid w:val="00202D1D"/>
    <w:rsid w:val="00211E06"/>
    <w:rsid w:val="00215BD8"/>
    <w:rsid w:val="00217D80"/>
    <w:rsid w:val="002368E4"/>
    <w:rsid w:val="00244557"/>
    <w:rsid w:val="0024499D"/>
    <w:rsid w:val="002475C5"/>
    <w:rsid w:val="00252C2C"/>
    <w:rsid w:val="00252C39"/>
    <w:rsid w:val="00256E03"/>
    <w:rsid w:val="0026217C"/>
    <w:rsid w:val="00275DB7"/>
    <w:rsid w:val="002810A9"/>
    <w:rsid w:val="00283992"/>
    <w:rsid w:val="00284314"/>
    <w:rsid w:val="00286EF5"/>
    <w:rsid w:val="002B110B"/>
    <w:rsid w:val="002D386A"/>
    <w:rsid w:val="002D3945"/>
    <w:rsid w:val="002D693A"/>
    <w:rsid w:val="002E5708"/>
    <w:rsid w:val="002F5039"/>
    <w:rsid w:val="00314C67"/>
    <w:rsid w:val="00330C13"/>
    <w:rsid w:val="003339C2"/>
    <w:rsid w:val="003479FF"/>
    <w:rsid w:val="00354084"/>
    <w:rsid w:val="00354782"/>
    <w:rsid w:val="00356BE3"/>
    <w:rsid w:val="003612D0"/>
    <w:rsid w:val="00371276"/>
    <w:rsid w:val="00371F23"/>
    <w:rsid w:val="0039199F"/>
    <w:rsid w:val="00394F71"/>
    <w:rsid w:val="003A26D3"/>
    <w:rsid w:val="003A37C6"/>
    <w:rsid w:val="003A4956"/>
    <w:rsid w:val="003B4BE0"/>
    <w:rsid w:val="003B6373"/>
    <w:rsid w:val="003C33CD"/>
    <w:rsid w:val="003E28B2"/>
    <w:rsid w:val="003E357A"/>
    <w:rsid w:val="003E35E8"/>
    <w:rsid w:val="003E3F40"/>
    <w:rsid w:val="003F009E"/>
    <w:rsid w:val="003F1D8B"/>
    <w:rsid w:val="003F48B0"/>
    <w:rsid w:val="003F4D42"/>
    <w:rsid w:val="003F5666"/>
    <w:rsid w:val="004112ED"/>
    <w:rsid w:val="00411C8C"/>
    <w:rsid w:val="00415013"/>
    <w:rsid w:val="00417327"/>
    <w:rsid w:val="00445619"/>
    <w:rsid w:val="00454876"/>
    <w:rsid w:val="00454E8F"/>
    <w:rsid w:val="00473CC8"/>
    <w:rsid w:val="00480137"/>
    <w:rsid w:val="0049446F"/>
    <w:rsid w:val="00497CD0"/>
    <w:rsid w:val="004A085E"/>
    <w:rsid w:val="004A38CB"/>
    <w:rsid w:val="004A66DA"/>
    <w:rsid w:val="004C14D7"/>
    <w:rsid w:val="004C24F2"/>
    <w:rsid w:val="004D37D8"/>
    <w:rsid w:val="004D6CFD"/>
    <w:rsid w:val="004E1367"/>
    <w:rsid w:val="004E692B"/>
    <w:rsid w:val="004E6AC7"/>
    <w:rsid w:val="004F1189"/>
    <w:rsid w:val="00503A59"/>
    <w:rsid w:val="00521ACE"/>
    <w:rsid w:val="00531BAF"/>
    <w:rsid w:val="00541484"/>
    <w:rsid w:val="00581FDD"/>
    <w:rsid w:val="005B24B0"/>
    <w:rsid w:val="005B7157"/>
    <w:rsid w:val="005C17E9"/>
    <w:rsid w:val="005C2CA5"/>
    <w:rsid w:val="005C4761"/>
    <w:rsid w:val="005C702F"/>
    <w:rsid w:val="005D0682"/>
    <w:rsid w:val="005E1FB7"/>
    <w:rsid w:val="005E5220"/>
    <w:rsid w:val="0061322A"/>
    <w:rsid w:val="0061500D"/>
    <w:rsid w:val="006177D1"/>
    <w:rsid w:val="00632B28"/>
    <w:rsid w:val="00662F79"/>
    <w:rsid w:val="006776B2"/>
    <w:rsid w:val="00682981"/>
    <w:rsid w:val="00682DD7"/>
    <w:rsid w:val="00684B9A"/>
    <w:rsid w:val="006A092E"/>
    <w:rsid w:val="006A3AFB"/>
    <w:rsid w:val="006B538F"/>
    <w:rsid w:val="006C0EAF"/>
    <w:rsid w:val="006C3649"/>
    <w:rsid w:val="006D0FDA"/>
    <w:rsid w:val="006D2BFB"/>
    <w:rsid w:val="006D7305"/>
    <w:rsid w:val="006E1233"/>
    <w:rsid w:val="006F3A34"/>
    <w:rsid w:val="00702BA4"/>
    <w:rsid w:val="00716544"/>
    <w:rsid w:val="00730794"/>
    <w:rsid w:val="0073161C"/>
    <w:rsid w:val="0073508A"/>
    <w:rsid w:val="00744D19"/>
    <w:rsid w:val="00745B06"/>
    <w:rsid w:val="007545B1"/>
    <w:rsid w:val="007705BF"/>
    <w:rsid w:val="007724C2"/>
    <w:rsid w:val="007955B3"/>
    <w:rsid w:val="007A3C7E"/>
    <w:rsid w:val="007B5F3F"/>
    <w:rsid w:val="007C050C"/>
    <w:rsid w:val="007C1E4B"/>
    <w:rsid w:val="007C7179"/>
    <w:rsid w:val="007D7A97"/>
    <w:rsid w:val="007E0293"/>
    <w:rsid w:val="007E6BB0"/>
    <w:rsid w:val="007F08A3"/>
    <w:rsid w:val="007F7270"/>
    <w:rsid w:val="00805D41"/>
    <w:rsid w:val="00810D3A"/>
    <w:rsid w:val="008122F0"/>
    <w:rsid w:val="00813B96"/>
    <w:rsid w:val="008162E9"/>
    <w:rsid w:val="00817F61"/>
    <w:rsid w:val="00820E80"/>
    <w:rsid w:val="00821192"/>
    <w:rsid w:val="00824B04"/>
    <w:rsid w:val="008406D1"/>
    <w:rsid w:val="00846AD8"/>
    <w:rsid w:val="00856034"/>
    <w:rsid w:val="0086125E"/>
    <w:rsid w:val="00867BE6"/>
    <w:rsid w:val="00871F4F"/>
    <w:rsid w:val="00872ED1"/>
    <w:rsid w:val="008739C8"/>
    <w:rsid w:val="00880A2A"/>
    <w:rsid w:val="00884CEA"/>
    <w:rsid w:val="008873F0"/>
    <w:rsid w:val="00892F25"/>
    <w:rsid w:val="00893149"/>
    <w:rsid w:val="008A293B"/>
    <w:rsid w:val="008B4F88"/>
    <w:rsid w:val="008B659E"/>
    <w:rsid w:val="008C2123"/>
    <w:rsid w:val="008D3C75"/>
    <w:rsid w:val="008D5CEC"/>
    <w:rsid w:val="008E2942"/>
    <w:rsid w:val="00902C71"/>
    <w:rsid w:val="00913EAF"/>
    <w:rsid w:val="00933B0C"/>
    <w:rsid w:val="0095714E"/>
    <w:rsid w:val="00962F0C"/>
    <w:rsid w:val="009639A7"/>
    <w:rsid w:val="0096744D"/>
    <w:rsid w:val="00977A27"/>
    <w:rsid w:val="009977A9"/>
    <w:rsid w:val="009A5BB2"/>
    <w:rsid w:val="009B0F21"/>
    <w:rsid w:val="009B7CD4"/>
    <w:rsid w:val="009D29FB"/>
    <w:rsid w:val="009E32EF"/>
    <w:rsid w:val="009E3D69"/>
    <w:rsid w:val="009F0462"/>
    <w:rsid w:val="00A06C6F"/>
    <w:rsid w:val="00A23C02"/>
    <w:rsid w:val="00A25C75"/>
    <w:rsid w:val="00A27FAA"/>
    <w:rsid w:val="00A33CDD"/>
    <w:rsid w:val="00A53633"/>
    <w:rsid w:val="00A55426"/>
    <w:rsid w:val="00A6476C"/>
    <w:rsid w:val="00A77789"/>
    <w:rsid w:val="00A85000"/>
    <w:rsid w:val="00A91A35"/>
    <w:rsid w:val="00A92CF8"/>
    <w:rsid w:val="00A95D78"/>
    <w:rsid w:val="00AC73F8"/>
    <w:rsid w:val="00AD4EFC"/>
    <w:rsid w:val="00AE1CDB"/>
    <w:rsid w:val="00AE4108"/>
    <w:rsid w:val="00AF4166"/>
    <w:rsid w:val="00B2429C"/>
    <w:rsid w:val="00B24BDE"/>
    <w:rsid w:val="00B3078B"/>
    <w:rsid w:val="00B33B5B"/>
    <w:rsid w:val="00B43EAA"/>
    <w:rsid w:val="00B44123"/>
    <w:rsid w:val="00B70ABA"/>
    <w:rsid w:val="00B71CB8"/>
    <w:rsid w:val="00B751F6"/>
    <w:rsid w:val="00B92FF2"/>
    <w:rsid w:val="00B9338B"/>
    <w:rsid w:val="00B9391B"/>
    <w:rsid w:val="00BB762E"/>
    <w:rsid w:val="00BC5373"/>
    <w:rsid w:val="00BC7541"/>
    <w:rsid w:val="00BE08C5"/>
    <w:rsid w:val="00BE579C"/>
    <w:rsid w:val="00BF392A"/>
    <w:rsid w:val="00C07609"/>
    <w:rsid w:val="00C219B8"/>
    <w:rsid w:val="00C25B73"/>
    <w:rsid w:val="00C26F33"/>
    <w:rsid w:val="00C30D0A"/>
    <w:rsid w:val="00C30D47"/>
    <w:rsid w:val="00C46662"/>
    <w:rsid w:val="00C46CC7"/>
    <w:rsid w:val="00C52B99"/>
    <w:rsid w:val="00C97FD3"/>
    <w:rsid w:val="00CA3751"/>
    <w:rsid w:val="00CA6895"/>
    <w:rsid w:val="00CB016A"/>
    <w:rsid w:val="00CC2C04"/>
    <w:rsid w:val="00CC3CF3"/>
    <w:rsid w:val="00CC5E6C"/>
    <w:rsid w:val="00CC7318"/>
    <w:rsid w:val="00CE47E3"/>
    <w:rsid w:val="00D05E60"/>
    <w:rsid w:val="00D1354E"/>
    <w:rsid w:val="00D1686A"/>
    <w:rsid w:val="00D32220"/>
    <w:rsid w:val="00D40851"/>
    <w:rsid w:val="00D4385B"/>
    <w:rsid w:val="00D85A53"/>
    <w:rsid w:val="00D9055D"/>
    <w:rsid w:val="00DA196B"/>
    <w:rsid w:val="00DA6D55"/>
    <w:rsid w:val="00DB48DC"/>
    <w:rsid w:val="00DB646B"/>
    <w:rsid w:val="00DC12DD"/>
    <w:rsid w:val="00DC5266"/>
    <w:rsid w:val="00DD0214"/>
    <w:rsid w:val="00DD38FC"/>
    <w:rsid w:val="00DE4E8F"/>
    <w:rsid w:val="00DE58C3"/>
    <w:rsid w:val="00DF0E32"/>
    <w:rsid w:val="00DF6BC3"/>
    <w:rsid w:val="00E049CF"/>
    <w:rsid w:val="00E20244"/>
    <w:rsid w:val="00E2076E"/>
    <w:rsid w:val="00E22E7C"/>
    <w:rsid w:val="00E41DF5"/>
    <w:rsid w:val="00E42E19"/>
    <w:rsid w:val="00E43EFD"/>
    <w:rsid w:val="00E454C8"/>
    <w:rsid w:val="00E5206D"/>
    <w:rsid w:val="00E650C1"/>
    <w:rsid w:val="00E74E26"/>
    <w:rsid w:val="00E80B53"/>
    <w:rsid w:val="00E81F4A"/>
    <w:rsid w:val="00E86494"/>
    <w:rsid w:val="00E91DE0"/>
    <w:rsid w:val="00E973DB"/>
    <w:rsid w:val="00EB10E0"/>
    <w:rsid w:val="00EB215A"/>
    <w:rsid w:val="00EC19E3"/>
    <w:rsid w:val="00EC3625"/>
    <w:rsid w:val="00EC3B3D"/>
    <w:rsid w:val="00EC63D1"/>
    <w:rsid w:val="00ED10B2"/>
    <w:rsid w:val="00ED160B"/>
    <w:rsid w:val="00EE0B21"/>
    <w:rsid w:val="00EE7F6C"/>
    <w:rsid w:val="00EF0B3C"/>
    <w:rsid w:val="00EF4168"/>
    <w:rsid w:val="00F04DE8"/>
    <w:rsid w:val="00F07F3B"/>
    <w:rsid w:val="00F17001"/>
    <w:rsid w:val="00F23DCE"/>
    <w:rsid w:val="00F261BC"/>
    <w:rsid w:val="00F3239C"/>
    <w:rsid w:val="00F37145"/>
    <w:rsid w:val="00F6446C"/>
    <w:rsid w:val="00F86359"/>
    <w:rsid w:val="00F94E6E"/>
    <w:rsid w:val="00FC41FF"/>
    <w:rsid w:val="00FC7C4F"/>
    <w:rsid w:val="00FD1AE9"/>
    <w:rsid w:val="00FD4132"/>
    <w:rsid w:val="00FD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46A15"/>
  <w15:chartTrackingRefBased/>
  <w15:docId w15:val="{4D1651C4-A132-4857-B83E-C155350E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WW8Num5z0">
    <w:name w:val="WW8Num5z0"/>
    <w:rsid w:val="00EE0B21"/>
    <w:rPr>
      <w:rFonts w:ascii="Symbol" w:hAnsi="Symbol" w:cs="OpenSymbol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45487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48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2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803cedc7-7c92-11ee-9aa3-96d3b444079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D44AC-BD0D-430B-96B0-CE6653D48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4528</Words>
  <Characters>27174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Michał Tomasz</cp:lastModifiedBy>
  <cp:revision>2</cp:revision>
  <cp:lastPrinted>2023-08-04T08:19:00Z</cp:lastPrinted>
  <dcterms:created xsi:type="dcterms:W3CDTF">2023-12-13T11:20:00Z</dcterms:created>
  <dcterms:modified xsi:type="dcterms:W3CDTF">2023-12-13T11:20:00Z</dcterms:modified>
</cp:coreProperties>
</file>